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217 Lyrical dance Юніори 2 Solo Відкрита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Шаповалова Тетяна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#121 Кіра Кориневська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